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/>
        <w:jc w:val="left"/>
      </w:pPr>
      <w:r>
        <w:rPr>
          <w:b/>
          <w:color w:val="1B4F72"/>
          <w:sz w:val="18"/>
        </w:rPr>
        <w:t>EngageEngine™</w:t>
      </w:r>
      <w:r>
        <w:rPr>
          <w:color w:val="555555"/>
          <w:sz w:val="18"/>
        </w:rPr>
        <w:t xml:space="preserve">  ·  Demand Collapse Diagnostic  ·  Execution Vault</w:t>
      </w:r>
    </w:p>
    <w:p>
      <w:pPr>
        <w:spacing w:after="120"/>
      </w:pPr>
      <w:r>
        <w:rPr>
          <w:color w:val="CCCCCC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after="40"/>
      </w:pPr>
      <w:r>
        <w:rPr>
          <w:b/>
          <w:color w:val="1B4F72"/>
          <w:sz w:val="40"/>
        </w:rPr>
        <w:t>AI-U2 — AI QA Prompt Pack</w:t>
      </w:r>
    </w:p>
    <w:p>
      <w:pPr>
        <w:spacing w:after="200"/>
      </w:pPr>
      <w:r>
        <w:rPr>
          <w:i/>
          <w:color w:val="E83E3E"/>
          <w:sz w:val="22"/>
        </w:rPr>
        <w:t>Universal Tool: Internal Test Prompts + Accuracy Log</w:t>
      </w:r>
    </w:p>
    <w:p>
      <w:pPr>
        <w:spacing w:after="100"/>
      </w:pPr>
      <w:r>
        <w:t>This is your internal quality-assurance prompt pack. Run these monthly to audit how accurately AI systems describe your business. When you find errors, trace them back to the source and fix the source.</w:t>
      </w:r>
    </w:p>
    <w:p>
      <w:pPr>
        <w:spacing w:before="240" w:after="80"/>
      </w:pPr>
      <w:r>
        <w:rPr>
          <w:b/>
          <w:color w:val="1B4F72"/>
          <w:sz w:val="26"/>
        </w:rPr>
        <w:t>How to Use This Pack</w:t>
      </w:r>
    </w:p>
    <w:p>
      <w:pPr>
        <w:pStyle w:val="ListBullet"/>
        <w:spacing w:after="40"/>
      </w:pPr>
      <w:r>
        <w:t>Run in incognito/private mode</w:t>
      </w:r>
    </w:p>
    <w:p>
      <w:pPr>
        <w:pStyle w:val="ListBullet"/>
        <w:spacing w:after="40"/>
      </w:pPr>
      <w:r>
        <w:t>Test on ChatGPT, Perplexity, and Google AI Overviews</w:t>
      </w:r>
    </w:p>
    <w:p>
      <w:pPr>
        <w:pStyle w:val="ListBullet"/>
        <w:spacing w:after="40"/>
      </w:pPr>
      <w:r>
        <w:t>Screenshot each result</w:t>
      </w:r>
    </w:p>
    <w:p>
      <w:pPr>
        <w:pStyle w:val="ListBullet"/>
        <w:spacing w:after="40"/>
      </w:pPr>
      <w:r>
        <w:t>Score: ✓ Accurate, ~ Partially Accurate, ✗ Inaccurate, — Not Found</w:t>
      </w:r>
    </w:p>
    <w:p>
      <w:pPr>
        <w:pStyle w:val="ListBullet"/>
        <w:spacing w:after="40"/>
      </w:pPr>
      <w:r>
        <w:t>For any ✗ or —, identify where AI got its (wrong) information and fix that source</w:t>
      </w:r>
    </w:p>
    <w:p>
      <w:pPr>
        <w:spacing w:before="240" w:after="80"/>
      </w:pPr>
      <w:r>
        <w:rPr>
          <w:b/>
          <w:color w:val="1B4F72"/>
          <w:sz w:val="26"/>
        </w:rPr>
        <w:t>Identity Queries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568"/>
        <w:gridCol w:w="1568"/>
        <w:gridCol w:w="1568"/>
        <w:gridCol w:w="1568"/>
        <w:gridCol w:w="1568"/>
        <w:gridCol w:w="1568"/>
      </w:tblGrid>
      <w:tr>
        <w:tc>
          <w:tcPr>
            <w:tcW w:type="dxa" w:w="1568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Query</w:t>
            </w:r>
          </w:p>
        </w:tc>
        <w:tc>
          <w:tcPr>
            <w:tcW w:type="dxa" w:w="1568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Platform</w:t>
            </w:r>
          </w:p>
        </w:tc>
        <w:tc>
          <w:tcPr>
            <w:tcW w:type="dxa" w:w="1568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Result Screenshot?</w:t>
            </w:r>
          </w:p>
        </w:tc>
        <w:tc>
          <w:tcPr>
            <w:tcW w:type="dxa" w:w="1568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Score</w:t>
            </w:r>
          </w:p>
        </w:tc>
        <w:tc>
          <w:tcPr>
            <w:tcW w:type="dxa" w:w="1568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What Was Wrong?</w:t>
            </w:r>
          </w:p>
        </w:tc>
        <w:tc>
          <w:tcPr>
            <w:tcW w:type="dxa" w:w="1568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Fix Action</w:t>
            </w:r>
          </w:p>
        </w:tc>
      </w:tr>
      <w:tr>
        <w:tc>
          <w:tcPr>
            <w:tcW w:type="dxa" w:w="1568"/>
          </w:tcPr>
          <w:p>
            <w:r>
              <w:rPr>
                <w:color w:val="555555"/>
                <w:sz w:val="19"/>
              </w:rPr>
              <w:t>What does [COMPANY NAME] do?</w:t>
            </w:r>
          </w:p>
        </w:tc>
        <w:tc>
          <w:tcPr>
            <w:tcW w:type="dxa" w:w="1568"/>
          </w:tcPr>
          <w:p>
            <w:r>
              <w:rPr>
                <w:color w:val="555555"/>
                <w:sz w:val="19"/>
              </w:rPr>
              <w:t>ChatGPT</w:t>
            </w:r>
          </w:p>
        </w:tc>
        <w:tc>
          <w:tcPr>
            <w:tcW w:type="dxa" w:w="1568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568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568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568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1568"/>
          </w:tcPr>
          <w:p>
            <w:r>
              <w:rPr>
                <w:color w:val="555555"/>
                <w:sz w:val="19"/>
              </w:rPr>
              <w:t>Tell me about [COMPANY NAME]</w:t>
            </w:r>
          </w:p>
        </w:tc>
        <w:tc>
          <w:tcPr>
            <w:tcW w:type="dxa" w:w="1568"/>
          </w:tcPr>
          <w:p>
            <w:r>
              <w:rPr>
                <w:color w:val="555555"/>
                <w:sz w:val="19"/>
              </w:rPr>
              <w:t>Perplexity</w:t>
            </w:r>
          </w:p>
        </w:tc>
        <w:tc>
          <w:tcPr>
            <w:tcW w:type="dxa" w:w="1568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568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568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568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1568"/>
          </w:tcPr>
          <w:p>
            <w:r>
              <w:rPr>
                <w:color w:val="555555"/>
                <w:sz w:val="19"/>
              </w:rPr>
              <w:t>Who is [COMPANY NAME]?</w:t>
            </w:r>
          </w:p>
        </w:tc>
        <w:tc>
          <w:tcPr>
            <w:tcW w:type="dxa" w:w="1568"/>
          </w:tcPr>
          <w:p>
            <w:r>
              <w:rPr>
                <w:color w:val="555555"/>
                <w:sz w:val="19"/>
              </w:rPr>
              <w:t>Google AI</w:t>
            </w:r>
          </w:p>
        </w:tc>
        <w:tc>
          <w:tcPr>
            <w:tcW w:type="dxa" w:w="1568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568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568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568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1568"/>
          </w:tcPr>
          <w:p>
            <w:r>
              <w:rPr>
                <w:color w:val="555555"/>
                <w:sz w:val="19"/>
              </w:rPr>
              <w:t>Is [COMPANY NAME] a good company?</w:t>
            </w:r>
          </w:p>
        </w:tc>
        <w:tc>
          <w:tcPr>
            <w:tcW w:type="dxa" w:w="1568"/>
          </w:tcPr>
          <w:p>
            <w:r>
              <w:rPr>
                <w:color w:val="555555"/>
                <w:sz w:val="19"/>
              </w:rPr>
              <w:t>ChatGPT</w:t>
            </w:r>
          </w:p>
        </w:tc>
        <w:tc>
          <w:tcPr>
            <w:tcW w:type="dxa" w:w="1568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568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568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568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1568"/>
          </w:tcPr>
          <w:p>
            <w:r>
              <w:rPr>
                <w:color w:val="555555"/>
                <w:sz w:val="19"/>
              </w:rPr>
              <w:t>How long has [COMPANY NAME] been in business?</w:t>
            </w:r>
          </w:p>
        </w:tc>
        <w:tc>
          <w:tcPr>
            <w:tcW w:type="dxa" w:w="1568"/>
          </w:tcPr>
          <w:p>
            <w:r>
              <w:rPr>
                <w:color w:val="555555"/>
                <w:sz w:val="19"/>
              </w:rPr>
              <w:t>Perplexity</w:t>
            </w:r>
          </w:p>
        </w:tc>
        <w:tc>
          <w:tcPr>
            <w:tcW w:type="dxa" w:w="1568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568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568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1568"/>
          </w:tcPr>
          <w:p>
            <w:r>
              <w:rPr>
                <w:color w:val="555555"/>
                <w:sz w:val="19"/>
              </w:rPr>
            </w:r>
          </w:p>
        </w:tc>
      </w:tr>
    </w:tbl>
    <w:p>
      <w:pPr>
        <w:spacing w:after="120"/>
      </w:pPr>
    </w:p>
    <w:p>
      <w:pPr>
        <w:spacing w:before="240" w:after="80"/>
      </w:pPr>
      <w:r>
        <w:rPr>
          <w:b/>
          <w:color w:val="1B4F72"/>
          <w:sz w:val="26"/>
        </w:rPr>
        <w:t>Competitive Positioning Queries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Query</w:t>
            </w:r>
          </w:p>
        </w:tc>
        <w:tc>
          <w:tcPr>
            <w:tcW w:type="dxa" w:w="235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Platform</w:t>
            </w:r>
          </w:p>
        </w:tc>
        <w:tc>
          <w:tcPr>
            <w:tcW w:type="dxa" w:w="235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Score</w:t>
            </w:r>
          </w:p>
        </w:tc>
        <w:tc>
          <w:tcPr>
            <w:tcW w:type="dxa" w:w="235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Notes</w:t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Best [YOUR SERVICE] in [YOUR CITY] — do we appear?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  <w:t>ChatGPT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Compare [COMPANY] vs [COMPETITOR]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  <w:t>Perplexity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Who is better — [COMPANY] or [COMPETITOR]?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  <w:t>ChatGPT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[YOUR SERVICE] alternatives to [COMPETITOR]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  <w:t>Perplexity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</w:tbl>
    <w:p>
      <w:pPr>
        <w:spacing w:after="120"/>
      </w:pPr>
    </w:p>
    <w:p>
      <w:pPr>
        <w:spacing w:before="240" w:after="80"/>
      </w:pPr>
      <w:r>
        <w:rPr>
          <w:b/>
          <w:color w:val="1B4F72"/>
          <w:sz w:val="26"/>
        </w:rPr>
        <w:t>Description Accuracy Queries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Query</w:t>
            </w:r>
          </w:p>
        </w:tc>
        <w:tc>
          <w:tcPr>
            <w:tcW w:type="dxa" w:w="235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Correct Answer Should Be</w:t>
            </w:r>
          </w:p>
        </w:tc>
        <w:tc>
          <w:tcPr>
            <w:tcW w:type="dxa" w:w="235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What AI Said</w:t>
            </w:r>
          </w:p>
        </w:tc>
        <w:tc>
          <w:tcPr>
            <w:tcW w:type="dxa" w:w="235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Match?</w:t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What services does [COMPANY] offer?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What area does [COMPANY] serve?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Does [COMPANY] offer [SPECIFIC SERVICE]?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What is [COMPANY]'s phone number?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What is [COMPANY]'s address?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</w:tbl>
    <w:p>
      <w:pPr>
        <w:spacing w:after="120"/>
      </w:pPr>
    </w:p>
    <w:p/>
    <w:p>
      <w:pPr>
        <w:spacing w:before="240" w:after="40"/>
      </w:pPr>
      <w:r>
        <w:rPr>
          <w:color w:val="CCCCCC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r>
        <w:rPr>
          <w:b/>
          <w:color w:val="1B4F72"/>
          <w:sz w:val="16"/>
        </w:rPr>
        <w:t>EngageEngine™</w:t>
      </w:r>
      <w:r>
        <w:rPr>
          <w:color w:val="555555"/>
          <w:sz w:val="16"/>
        </w:rPr>
        <w:t xml:space="preserve">  |  marketingperformance.net  |  </w:t>
      </w:r>
      <w:r>
        <w:rPr>
          <w:i/>
          <w:color w:val="555555"/>
          <w:sz w:val="16"/>
        </w:rPr>
        <w:t>You're bleeding money somewhere. We find it. Then we fix it.</w:t>
      </w:r>
    </w:p>
    <w:sectPr w:rsidR="00FC693F" w:rsidRPr="0006063C" w:rsidSect="00034616"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color w:val="555555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